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033 Hip-Hop Юніори Solo 1 Ліга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Марія Chirva (Київ)</w:t>
      </w:r>
    </w:p>
    <w:p>
      <w:pPr>
        <w:spacing w:before="0" w:after="0"/>
      </w:pPr>
      <w:r>
        <w:t>B - Анастасія Оріна</w:t>
      </w:r>
    </w:p>
    <w:p>
      <w:pPr>
        <w:spacing w:before="0" w:after="0"/>
      </w:pPr>
      <w:r>
        <w:t>C - Рижкова Олена</w:t>
      </w:r>
    </w:p>
    <w:p>
      <w:pPr>
        <w:spacing w:before="0" w:after="0"/>
      </w:pPr>
      <w:r>
        <w:t>D - Олена Рубан</w:t>
      </w:r>
    </w:p>
    <w:p>
      <w:pPr>
        <w:spacing w:before="0" w:after="0"/>
      </w:pPr>
      <w:r>
        <w:t>E - Тетяна Ворона</w:t>
      </w:r>
    </w:p>
    <w:p>
      <w:pPr>
        <w:spacing w:before="0" w:after="0"/>
      </w:pPr>
      <w:r>
        <w:t>F - Аліна Лисікова</w:t>
      </w:r>
    </w:p>
    <w:p>
      <w:pPr>
        <w:spacing w:before="0" w:after="0"/>
      </w:pPr>
      <w:r>
        <w:t>G - Ольга Яковлєва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#194 Тимур Борисенко - 1 місце</w:t>
      </w:r>
    </w:p>
    <w:p>
      <w:pPr>
        <w:pStyle w:val="ListNumber"/>
      </w:pPr>
      <w:r>
        <w:t>#206 Андрій Поляков - 2 місце</w:t>
      </w:r>
    </w:p>
    <w:p>
      <w:pPr>
        <w:pStyle w:val="ListNumber"/>
      </w:pPr>
      <w:r>
        <w:t>#80 Марія Петрова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F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G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194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206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040"/>
          </w:tcPr>
          <w:p>
            <w:pPr>
              <w:jc w:val="center"/>
            </w:pPr>
            <w:r>
              <w:t>80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  <w:tc>
          <w:tcPr>
            <w:tcW w:type="dxa" w:w="1040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